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6489136" name="019e4e63-ffd6-7d32-94ab-2ba603b1bb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5218279" name="019e4e63-ffd6-7d32-94ab-2ba603b1bb5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4841478" name="019e4e64-1285-7bc1-a566-ce4f5dce05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7670812" name="019e4e64-1285-7bc1-a566-ce4f5dce057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21720408" name="019e4e95-5458-7a18-8088-2ed05889ce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8577739" name="019e4e95-5458-7a18-8088-2ed05889ced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4814129" name="019e4e96-0010-7bca-8a8c-afb745fc40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5644777" name="019e4e96-0010-7bca-8a8c-afb745fc408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Säntisstrasse 4, 8304 Wallisellen</w:t>
          </w:r>
        </w:p>
        <w:p>
          <w:pPr>
            <w:spacing w:before="0" w:after="0"/>
          </w:pPr>
          <w:r>
            <w:t>889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